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7D" w:rsidRPr="00752080" w:rsidRDefault="00FD757D" w:rsidP="00FD757D">
      <w:pPr>
        <w:pStyle w:val="paragraph"/>
        <w:spacing w:before="0" w:beforeAutospacing="0" w:after="0" w:afterAutospacing="0"/>
        <w:ind w:left="5520"/>
        <w:textAlignment w:val="baseline"/>
        <w:rPr>
          <w:rStyle w:val="normaltextrun"/>
        </w:rPr>
      </w:pPr>
    </w:p>
    <w:tbl>
      <w:tblPr>
        <w:tblpPr w:leftFromText="180" w:rightFromText="180" w:vertAnchor="text" w:horzAnchor="margin" w:tblpX="-743" w:tblpY="-538"/>
        <w:tblW w:w="9902" w:type="dxa"/>
        <w:tblLook w:val="04A0" w:firstRow="1" w:lastRow="0" w:firstColumn="1" w:lastColumn="0" w:noHBand="0" w:noVBand="1"/>
      </w:tblPr>
      <w:tblGrid>
        <w:gridCol w:w="4990"/>
        <w:gridCol w:w="4912"/>
      </w:tblGrid>
      <w:tr w:rsidR="00FD757D" w:rsidRPr="00FD757D" w:rsidTr="00346D64">
        <w:trPr>
          <w:trHeight w:val="1726"/>
        </w:trPr>
        <w:tc>
          <w:tcPr>
            <w:tcW w:w="4990" w:type="dxa"/>
          </w:tcPr>
          <w:p w:rsidR="00FD757D" w:rsidRPr="00FD757D" w:rsidRDefault="00FD757D" w:rsidP="00346D64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Введено в действие</w:t>
            </w:r>
          </w:p>
          <w:p w:rsidR="00FD757D" w:rsidRPr="00FD757D" w:rsidRDefault="00FD757D" w:rsidP="00346D64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№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FD757D" w:rsidRPr="00FD757D" w:rsidRDefault="00346D64" w:rsidP="00346D64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20.03.2020 г</w:t>
            </w:r>
          </w:p>
          <w:p w:rsidR="00FD757D" w:rsidRPr="00346D64" w:rsidRDefault="00346D64" w:rsidP="00E179D7">
            <w:pPr>
              <w:rPr>
                <w:rFonts w:ascii="Arial Unicode MS" w:eastAsia="Arial Unicode MS" w:hAnsi="Arial Unicode MS" w:cs="Arial Unicode MS"/>
                <w:sz w:val="2"/>
                <w:szCs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гимназии  </w:t>
            </w:r>
            <w:bookmarkStart w:id="0" w:name="_GoBack"/>
            <w:bookmarkEnd w:id="0"/>
            <w:r w:rsidR="008C6476"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Куршева С.Х.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FD757D"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12" w:type="dxa"/>
          </w:tcPr>
          <w:p w:rsidR="00FD757D" w:rsidRPr="00FD757D" w:rsidRDefault="00FD757D" w:rsidP="00346D64">
            <w:pPr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 на педагогическом совете</w:t>
            </w:r>
          </w:p>
          <w:p w:rsidR="00FD757D" w:rsidRPr="00FD757D" w:rsidRDefault="00FD757D" w:rsidP="00346D64">
            <w:pPr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179D7" w:rsidRDefault="00FD757D" w:rsidP="00346D64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346D64"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20.03.2020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46D64" w:rsidRPr="00FD757D" w:rsidRDefault="00E179D7" w:rsidP="00346D64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346D64"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С.Х. Куршева</w:t>
            </w:r>
            <w:r w:rsidR="0034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FD757D" w:rsidRPr="00FD757D" w:rsidRDefault="00FD757D" w:rsidP="00346D64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6D64" w:rsidRPr="008C6476" w:rsidRDefault="00FD757D" w:rsidP="00346D64">
            <w:pPr>
              <w:jc w:val="center"/>
              <w:rPr>
                <w:rFonts w:ascii="Arial Unicode MS" w:eastAsia="Arial Unicode MS" w:hAnsi="Arial Unicode MS" w:cs="Arial Unicode MS"/>
                <w:sz w:val="2"/>
                <w:szCs w:val="2"/>
                <w:lang w:eastAsia="ru-RU"/>
              </w:rPr>
            </w:pPr>
            <w:r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346D64">
              <w:rPr>
                <w:rFonts w:ascii="Arial Unicode MS" w:eastAsia="Arial Unicode MS" w:hAnsi="Arial Unicode MS" w:cs="Arial Unicode MS"/>
                <w:noProof/>
                <w:sz w:val="2"/>
                <w:szCs w:val="2"/>
                <w:lang w:eastAsia="ru-RU"/>
              </w:rPr>
              <w:drawing>
                <wp:inline distT="0" distB="0" distL="0" distR="0" wp14:anchorId="2B62D2D4" wp14:editId="093ECC29">
                  <wp:extent cx="1449070" cy="1440815"/>
                  <wp:effectExtent l="0" t="0" r="0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6D64"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D757D" w:rsidRPr="00FD757D" w:rsidRDefault="00FD757D" w:rsidP="00346D64">
            <w:pPr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</w:p>
          <w:p w:rsidR="00FD757D" w:rsidRPr="00FD757D" w:rsidRDefault="00FD757D" w:rsidP="00346D64">
            <w:pPr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757D" w:rsidRDefault="00FD757D" w:rsidP="00FD757D">
      <w:pPr>
        <w:pStyle w:val="paragraph"/>
        <w:spacing w:before="0" w:beforeAutospacing="0" w:after="0" w:afterAutospacing="0"/>
        <w:ind w:left="5520"/>
        <w:textAlignment w:val="baseline"/>
        <w:rPr>
          <w:rStyle w:val="normaltextrun"/>
        </w:rPr>
      </w:pPr>
    </w:p>
    <w:p w:rsidR="00FD757D" w:rsidRPr="00FD757D" w:rsidRDefault="00FD757D" w:rsidP="00FD757D">
      <w:pPr>
        <w:pStyle w:val="paragraph"/>
        <w:spacing w:before="0" w:beforeAutospacing="0" w:after="0" w:afterAutospacing="0"/>
        <w:ind w:left="552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 </w:t>
      </w:r>
      <w:r w:rsidRPr="00FD757D">
        <w:rPr>
          <w:rStyle w:val="normaltextrun"/>
          <w:sz w:val="18"/>
          <w:szCs w:val="18"/>
        </w:rPr>
        <w:t>Приложение к приказу</w:t>
      </w:r>
      <w:r w:rsidRPr="00FD757D">
        <w:rPr>
          <w:rStyle w:val="eop"/>
          <w:sz w:val="18"/>
          <w:szCs w:val="18"/>
        </w:rPr>
        <w:t> </w:t>
      </w:r>
    </w:p>
    <w:p w:rsidR="00FD757D" w:rsidRPr="00FD757D" w:rsidRDefault="00FD757D" w:rsidP="00FD757D">
      <w:pPr>
        <w:pStyle w:val="paragraph"/>
        <w:spacing w:before="0" w:beforeAutospacing="0" w:after="0" w:afterAutospacing="0"/>
        <w:ind w:left="5520"/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FD757D">
        <w:rPr>
          <w:rStyle w:val="normaltextrun"/>
          <w:sz w:val="18"/>
          <w:szCs w:val="18"/>
        </w:rPr>
        <w:t>  от 20.03.2020 №  15</w:t>
      </w:r>
      <w:r w:rsidRPr="00FD757D">
        <w:rPr>
          <w:rStyle w:val="eop"/>
          <w:sz w:val="18"/>
          <w:szCs w:val="18"/>
        </w:rPr>
        <w:t> </w:t>
      </w:r>
    </w:p>
    <w:p w:rsidR="00FD757D" w:rsidRPr="00FD757D" w:rsidRDefault="00FD757D" w:rsidP="00FD757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FD757D">
        <w:rPr>
          <w:rStyle w:val="eop"/>
          <w:sz w:val="18"/>
          <w:szCs w:val="18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2775" w:right="237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</w:rPr>
        <w:t>ПОЛОЖЕНИЕ</w:t>
      </w:r>
      <w:r>
        <w:rPr>
          <w:rStyle w:val="eop"/>
          <w:b/>
          <w:bCs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right="-3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о дистанционном обучении в МКОО Гимназия №1 а. Псыж имени А.М. Каблахова»</w:t>
      </w:r>
    </w:p>
    <w:p w:rsidR="00FD757D" w:rsidRDefault="00FD757D" w:rsidP="00FD757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"/>
        </w:numPr>
        <w:spacing w:before="0" w:beforeAutospacing="0" w:after="0" w:afterAutospacing="0"/>
        <w:ind w:left="660" w:firstLine="0"/>
        <w:jc w:val="both"/>
        <w:textAlignment w:val="baseline"/>
      </w:pPr>
      <w:r>
        <w:rPr>
          <w:rStyle w:val="normaltextrun"/>
          <w:b/>
          <w:bCs/>
        </w:rPr>
        <w:t>Общие положения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"/>
        </w:numPr>
        <w:spacing w:before="0" w:beforeAutospacing="0" w:after="0" w:afterAutospacing="0"/>
        <w:ind w:left="90" w:firstLine="705"/>
        <w:jc w:val="both"/>
        <w:textAlignment w:val="baseline"/>
      </w:pPr>
      <w:r>
        <w:rPr>
          <w:rStyle w:val="normaltextrun"/>
        </w:rPr>
        <w:t>        Положение разработано на основании следующих документов: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"/>
        </w:numPr>
        <w:spacing w:before="0" w:beforeAutospacing="0" w:after="0" w:afterAutospacing="0"/>
        <w:ind w:left="105" w:firstLine="0"/>
        <w:textAlignment w:val="baseline"/>
      </w:pPr>
      <w:r>
        <w:rPr>
          <w:rStyle w:val="normaltextrun"/>
        </w:rPr>
        <w:t>Федерального закона от 29.12.2012 № 273-ФЗ «Об образовании в РФ»;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"/>
        </w:numPr>
        <w:spacing w:before="0" w:beforeAutospacing="0" w:after="0" w:afterAutospacing="0"/>
        <w:ind w:left="105" w:firstLine="0"/>
        <w:textAlignment w:val="baseline"/>
      </w:pPr>
      <w:r>
        <w:rPr>
          <w:rStyle w:val="normaltextrun"/>
        </w:rPr>
        <w:t>«Концепции модернизации российского образования на период до 2025 года»;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4"/>
        </w:numPr>
        <w:spacing w:before="0" w:beforeAutospacing="0" w:after="0" w:afterAutospacing="0"/>
        <w:ind w:left="90" w:firstLine="705"/>
        <w:jc w:val="both"/>
        <w:textAlignment w:val="baseline"/>
      </w:pPr>
      <w:r>
        <w:rPr>
          <w:rStyle w:val="normaltextrun"/>
        </w:rPr>
        <w:t>Приказа Министерства образования и науки Российской Федерации от 23августа 2017 г. N 816 «</w:t>
      </w:r>
      <w:r w:rsidR="00346D64">
        <w:rPr>
          <w:rStyle w:val="normaltextrun"/>
        </w:rPr>
        <w:t xml:space="preserve"> </w:t>
      </w:r>
      <w:r>
        <w:rPr>
          <w:rStyle w:val="normaltextrun"/>
        </w:rPr>
        <w:t>Об утверждении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 программ»;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4"/>
        </w:numPr>
        <w:spacing w:before="0" w:beforeAutospacing="0" w:after="0" w:afterAutospacing="0"/>
        <w:ind w:left="105" w:firstLine="0"/>
        <w:jc w:val="both"/>
        <w:textAlignment w:val="baseline"/>
      </w:pPr>
      <w:r>
        <w:rPr>
          <w:rStyle w:val="normaltextrun"/>
        </w:rPr>
        <w:t>Устава гимназии.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5"/>
        </w:numPr>
        <w:spacing w:before="0" w:beforeAutospacing="0" w:after="0" w:afterAutospacing="0"/>
        <w:ind w:left="90" w:firstLine="465"/>
        <w:jc w:val="both"/>
        <w:textAlignment w:val="baseline"/>
      </w:pPr>
      <w:r>
        <w:rPr>
          <w:rStyle w:val="normaltextrun"/>
        </w:rPr>
        <w:t>       Дистанционное обучение - способ организации процесса обучения, основанный на использовании телекоммуникационных технологий, позволяющих осуществлять обучение на расстоянии без непосредственного контакта между педагогом и учащимися.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6"/>
        </w:numPr>
        <w:spacing w:before="0" w:beforeAutospacing="0" w:after="0" w:afterAutospacing="0"/>
        <w:ind w:left="90" w:firstLine="465"/>
        <w:jc w:val="both"/>
        <w:textAlignment w:val="baseline"/>
      </w:pPr>
      <w:r>
        <w:rPr>
          <w:rStyle w:val="normaltextrun"/>
        </w:rPr>
        <w:t>       Образовательный процесс, реализуемый в дистанционной форме, предусматривает значительную долю самостоятельных занятий учащихся; методическое и дидактическое обеспечение этого процесса со стороны школы, а также регулярный систематический контроль и учет знаний обучающихся. 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7"/>
        </w:numPr>
        <w:spacing w:before="0" w:beforeAutospacing="0" w:after="0" w:afterAutospacing="0"/>
        <w:ind w:left="90" w:firstLine="465"/>
        <w:jc w:val="both"/>
        <w:textAlignment w:val="baseline"/>
      </w:pPr>
      <w:r>
        <w:rPr>
          <w:rStyle w:val="normaltextrun"/>
        </w:rPr>
        <w:t>       Дистанционные технологии обучения могут реализовываться комплексно с формами обучения, предусмотренными Федеральным законом от 29.12.2012 № 273-ФЗ «Об образовании в РФ».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8"/>
        </w:numPr>
        <w:spacing w:before="0" w:beforeAutospacing="0" w:after="0" w:afterAutospacing="0"/>
        <w:ind w:left="90" w:firstLine="465"/>
        <w:jc w:val="both"/>
        <w:textAlignment w:val="baseline"/>
      </w:pPr>
      <w:r>
        <w:rPr>
          <w:rStyle w:val="normaltextrun"/>
        </w:rPr>
        <w:t>       Главными целями дистанционного обучения как важной составляющей в системе непрерывного образования являются: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9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повышение качества образования учащихся в соответствии с их потребностями, способностями и интересами;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9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предоставление учащимся возможности углубленного освоения образовательных программ, непосредственно по месту жительства учащегося или его временного пребывания (нахождения);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9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предоставление детям с ОВЗ возможности получения образования по индивидуальной программе на дому;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9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lastRenderedPageBreak/>
        <w:t>интеграция дистанционного обучения с классическими формами обучения с целью повышения их эффективности;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0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реализация дополнительного образования одаренных детей и детей с ограниченными возможностями здоровья;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0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стимулирование и развитие потребности у обучающихся в получении дополнительных научных знаний и интереса к науке, способности к личностному самоопределению и самореализации;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0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создание условий для более полного удовлетворения потребностей обучающихся в области образования без отрыва от основной учёбы;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0"/>
        </w:numPr>
        <w:spacing w:before="0" w:beforeAutospacing="0" w:after="0" w:afterAutospacing="0"/>
        <w:ind w:left="450" w:firstLine="0"/>
        <w:jc w:val="both"/>
        <w:textAlignment w:val="baseline"/>
      </w:pPr>
      <w:r>
        <w:rPr>
          <w:rStyle w:val="normaltextrun"/>
        </w:rPr>
        <w:t>организация образовательного процесса в актированные дни, период карантина и пр.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1"/>
        </w:numPr>
        <w:spacing w:before="0" w:beforeAutospacing="0" w:after="0" w:afterAutospacing="0"/>
        <w:ind w:left="660" w:firstLine="0"/>
        <w:jc w:val="center"/>
        <w:textAlignment w:val="baseline"/>
        <w:rPr>
          <w:b/>
          <w:bCs/>
        </w:rPr>
      </w:pPr>
      <w:r>
        <w:rPr>
          <w:rStyle w:val="normaltextrun"/>
          <w:b/>
          <w:bCs/>
        </w:rPr>
        <w:t>Организация процесса дистанционного обучения в школе</w:t>
      </w:r>
      <w:r>
        <w:rPr>
          <w:rStyle w:val="eop"/>
          <w:b/>
          <w:bCs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2.1. Права и обязанности учащихся, осваивающих образовательные программы с использованием дистанционных образовательных технологий, далее ДОТ, определяются законодательством Российской Федерации.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2"/>
        </w:numPr>
        <w:spacing w:before="0" w:beforeAutospacing="0" w:after="0" w:afterAutospacing="0"/>
        <w:jc w:val="center"/>
        <w:textAlignment w:val="baseline"/>
        <w:rPr>
          <w:b/>
          <w:bCs/>
        </w:rPr>
      </w:pPr>
      <w:r>
        <w:rPr>
          <w:rStyle w:val="normaltextrun"/>
          <w:b/>
          <w:bCs/>
        </w:rPr>
        <w:t xml:space="preserve">Организация  учебного процесса с использованием дистанционного обучения детей в </w:t>
      </w:r>
      <w:r w:rsidRPr="00FD757D">
        <w:rPr>
          <w:rStyle w:val="normaltextrun"/>
          <w:b/>
          <w:bCs/>
        </w:rPr>
        <w:t>МКОО Гимназия №1 а. Псыж имени А.М. Каблахова»</w:t>
      </w:r>
    </w:p>
    <w:p w:rsidR="00FD757D" w:rsidRDefault="00FD757D" w:rsidP="00FD757D">
      <w:pPr>
        <w:pStyle w:val="paragraph"/>
        <w:numPr>
          <w:ilvl w:val="0"/>
          <w:numId w:val="13"/>
        </w:numPr>
        <w:spacing w:before="0" w:beforeAutospacing="0" w:after="0" w:afterAutospacing="0"/>
        <w:ind w:left="90" w:firstLine="450"/>
        <w:jc w:val="both"/>
        <w:textAlignment w:val="baseline"/>
      </w:pPr>
      <w:r>
        <w:rPr>
          <w:rStyle w:val="normaltextrun"/>
        </w:rPr>
        <w:t>         Дистанционное обучение осуществляется по отдельным учебным предметам, темам учебных предметов, включенных в учебный план гимназии при необходимости организации такого обучения.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4"/>
        </w:numPr>
        <w:spacing w:before="0" w:beforeAutospacing="0" w:after="0" w:afterAutospacing="0"/>
        <w:ind w:left="90" w:firstLine="0"/>
        <w:jc w:val="both"/>
        <w:textAlignment w:val="baseline"/>
      </w:pPr>
      <w:r>
        <w:rPr>
          <w:rStyle w:val="normaltextrun"/>
        </w:rPr>
        <w:t>        Формы ДОТ: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0"/>
        </w:numPr>
        <w:spacing w:before="0" w:beforeAutospacing="0" w:after="0" w:afterAutospacing="0"/>
        <w:ind w:right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е –</w:t>
      </w:r>
      <w:proofErr w:type="spellStart"/>
      <w:r>
        <w:rPr>
          <w:rStyle w:val="spellingerror"/>
        </w:rPr>
        <w:t>mail</w:t>
      </w:r>
      <w:proofErr w:type="spellEnd"/>
      <w:r>
        <w:rPr>
          <w:rStyle w:val="normaltextrun"/>
        </w:rPr>
        <w:t>; программы для </w:t>
      </w:r>
      <w:proofErr w:type="gramStart"/>
      <w:r>
        <w:rPr>
          <w:rStyle w:val="normaltextrun"/>
        </w:rPr>
        <w:t>конференц-связи</w:t>
      </w:r>
      <w:proofErr w:type="gramEnd"/>
      <w:r>
        <w:rPr>
          <w:rStyle w:val="normaltextrun"/>
        </w:rPr>
        <w:t> (</w:t>
      </w:r>
      <w:proofErr w:type="spellStart"/>
      <w:r>
        <w:rPr>
          <w:rStyle w:val="normaltextrun"/>
        </w:rPr>
        <w:t>скайп</w:t>
      </w:r>
      <w:proofErr w:type="spellEnd"/>
      <w:r>
        <w:rPr>
          <w:rStyle w:val="normaltextrun"/>
        </w:rPr>
        <w:t>, </w:t>
      </w:r>
      <w:proofErr w:type="spellStart"/>
      <w:r>
        <w:rPr>
          <w:rStyle w:val="spellingerror"/>
        </w:rPr>
        <w:t>ватсап</w:t>
      </w:r>
      <w:proofErr w:type="spellEnd"/>
      <w:r>
        <w:rPr>
          <w:rStyle w:val="normaltextrun"/>
        </w:rPr>
        <w:t>, </w:t>
      </w:r>
      <w:proofErr w:type="spellStart"/>
      <w:r>
        <w:rPr>
          <w:rStyle w:val="spellingerror"/>
        </w:rPr>
        <w:t>вайбер</w:t>
      </w:r>
      <w:proofErr w:type="spellEnd"/>
      <w:r>
        <w:rPr>
          <w:rStyle w:val="normaltextrun"/>
        </w:rPr>
        <w:t> и др.); 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0"/>
        </w:numPr>
        <w:spacing w:before="0" w:beforeAutospacing="0" w:after="0" w:afterAutospacing="0"/>
        <w:ind w:right="44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дистанционные конкурсы, олимпиады;     видеоконференции;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0"/>
        </w:numPr>
        <w:spacing w:before="0" w:beforeAutospacing="0" w:after="0" w:afterAutospacing="0"/>
        <w:ind w:right="531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онлайн - тестирование;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0"/>
        </w:numPr>
        <w:spacing w:before="0" w:beforeAutospacing="0" w:after="0" w:afterAutospacing="0"/>
        <w:ind w:right="531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</w:rPr>
        <w:t>вебинары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5"/>
        </w:numPr>
        <w:spacing w:before="0" w:beforeAutospacing="0" w:after="0" w:afterAutospacing="0"/>
        <w:ind w:left="90" w:firstLine="435"/>
        <w:jc w:val="both"/>
        <w:textAlignment w:val="baseline"/>
      </w:pPr>
      <w:r>
        <w:rPr>
          <w:rStyle w:val="normaltextrun"/>
        </w:rPr>
        <w:t xml:space="preserve">         В обучении с применением ДОТ используются следующие организационные формы учебной деятельности: </w:t>
      </w:r>
      <w:proofErr w:type="gramStart"/>
      <w:r>
        <w:rPr>
          <w:rStyle w:val="normaltextrun"/>
        </w:rPr>
        <w:t>Лекции; Консультации; Семинар; Практическое занятие; Лабораторная работа; Контрольная работа; Самостоятельная работа; Научно-исследовательская деятельность.</w:t>
      </w:r>
      <w:r>
        <w:rPr>
          <w:rStyle w:val="eop"/>
        </w:rPr>
        <w:t> </w:t>
      </w:r>
      <w:proofErr w:type="gramEnd"/>
    </w:p>
    <w:p w:rsidR="00FD757D" w:rsidRDefault="00FD757D" w:rsidP="00FD757D">
      <w:pPr>
        <w:pStyle w:val="paragraph"/>
        <w:numPr>
          <w:ilvl w:val="0"/>
          <w:numId w:val="16"/>
        </w:numPr>
        <w:spacing w:before="0" w:beforeAutospacing="0" w:after="0" w:afterAutospacing="0"/>
        <w:ind w:left="90" w:firstLine="435"/>
        <w:jc w:val="both"/>
        <w:textAlignment w:val="baseline"/>
      </w:pPr>
      <w:r>
        <w:rPr>
          <w:rStyle w:val="normaltextrun"/>
        </w:rPr>
        <w:t>          Самостоятельная работа учащегося может включать следующие формы (элементы</w:t>
      </w:r>
      <w:proofErr w:type="gramStart"/>
      <w:r>
        <w:rPr>
          <w:rStyle w:val="normaltextrun"/>
        </w:rPr>
        <w:t xml:space="preserve"> )</w:t>
      </w:r>
      <w:proofErr w:type="gramEnd"/>
      <w:r>
        <w:rPr>
          <w:rStyle w:val="normaltextrun"/>
        </w:rPr>
        <w:t xml:space="preserve"> дистанционного обучения: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1"/>
        </w:numPr>
        <w:spacing w:before="0" w:beforeAutospacing="0" w:after="0" w:afterAutospacing="0"/>
        <w:ind w:right="52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Работа с электронной версией учебника; Просмотр видео-лекций; Прослушивание аудиоматериала; Компьютерное тестирование;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Изучение печатных и других методических учебных материалов и пр.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7"/>
        </w:numPr>
        <w:spacing w:before="0" w:beforeAutospacing="0" w:after="0" w:afterAutospacing="0"/>
        <w:ind w:left="90" w:firstLine="450"/>
        <w:jc w:val="both"/>
        <w:textAlignment w:val="baseline"/>
      </w:pPr>
      <w:r>
        <w:rPr>
          <w:rStyle w:val="normaltextrun"/>
        </w:rPr>
        <w:t>          В период организации учебного процесса с использованием дистанционных технологий учащийся имеет возможность получать консультации педагога по соответствующей дисциплине через электронную почту, используя программу </w:t>
      </w:r>
      <w:proofErr w:type="spellStart"/>
      <w:r>
        <w:rPr>
          <w:rStyle w:val="spellingerror"/>
        </w:rPr>
        <w:t>Skype</w:t>
      </w:r>
      <w:proofErr w:type="spellEnd"/>
      <w:r>
        <w:rPr>
          <w:rStyle w:val="normaltextrun"/>
        </w:rPr>
        <w:t>,</w:t>
      </w:r>
      <w:r w:rsidRPr="00FD757D">
        <w:rPr>
          <w:rStyle w:val="normaltextrun"/>
        </w:rPr>
        <w:t xml:space="preserve"> </w:t>
      </w:r>
      <w:proofErr w:type="spellStart"/>
      <w:r>
        <w:rPr>
          <w:rStyle w:val="normaltextrun"/>
          <w:lang w:val="en-US"/>
        </w:rPr>
        <w:t>Instagramm</w:t>
      </w:r>
      <w:proofErr w:type="spellEnd"/>
      <w:r w:rsidRPr="00FD757D">
        <w:rPr>
          <w:rStyle w:val="normaltextrun"/>
        </w:rPr>
        <w:t xml:space="preserve"> </w:t>
      </w:r>
      <w:r>
        <w:rPr>
          <w:rStyle w:val="normaltextrun"/>
        </w:rPr>
        <w:t xml:space="preserve">  все возможные каналы выхода в интернет.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8"/>
        </w:numPr>
        <w:spacing w:before="0" w:beforeAutospacing="0" w:after="0" w:afterAutospacing="0"/>
        <w:ind w:left="90" w:firstLine="450"/>
        <w:jc w:val="both"/>
        <w:textAlignment w:val="baseline"/>
      </w:pPr>
      <w:r>
        <w:rPr>
          <w:rStyle w:val="normaltextrun"/>
        </w:rPr>
        <w:t>           Учитель обязан заполнить классный журнал в день проведения урока. В графе с темой урока в скобках указать «дистанционно». В графе домашнее задание подробно описать, что необходимо выполнить ученику. По возможности прикрепить справочные материалы, инструкции к выполнению заданий, ссылки на </w:t>
      </w:r>
      <w:proofErr w:type="spellStart"/>
      <w:r>
        <w:rPr>
          <w:rStyle w:val="normaltextrun"/>
        </w:rPr>
        <w:t>видеоуроки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19"/>
        </w:numPr>
        <w:spacing w:before="0" w:beforeAutospacing="0" w:after="0" w:afterAutospacing="0"/>
        <w:ind w:left="90" w:firstLine="435"/>
        <w:jc w:val="both"/>
        <w:textAlignment w:val="baseline"/>
      </w:pPr>
      <w:r>
        <w:rPr>
          <w:rStyle w:val="normaltextrun"/>
        </w:rPr>
        <w:t>      На заседаниях МО учителя делятся опытом работы использования ДОТ в образовательной деятельности.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0"/>
        </w:numPr>
        <w:spacing w:before="0" w:beforeAutospacing="0" w:after="0" w:afterAutospacing="0"/>
        <w:ind w:left="90" w:firstLine="450"/>
        <w:jc w:val="both"/>
        <w:textAlignment w:val="baseline"/>
      </w:pPr>
      <w:r>
        <w:rPr>
          <w:rStyle w:val="normaltextrun"/>
        </w:rPr>
        <w:t>Заместители директора по УВР контролируют процесс использования ДОТ, вносят предложения об улучшении форм и методов использования ДОТ в образовательной деятельности.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1"/>
        </w:numPr>
        <w:spacing w:before="0" w:beforeAutospacing="0" w:after="0" w:afterAutospacing="0"/>
        <w:ind w:left="660" w:firstLine="0"/>
        <w:jc w:val="both"/>
        <w:textAlignment w:val="baseline"/>
        <w:rPr>
          <w:b/>
          <w:bCs/>
        </w:rPr>
      </w:pPr>
      <w:r>
        <w:rPr>
          <w:rStyle w:val="normaltextrun"/>
          <w:b/>
          <w:bCs/>
        </w:rPr>
        <w:t>Образовательное учреждение:</w:t>
      </w:r>
      <w:r>
        <w:rPr>
          <w:rStyle w:val="eop"/>
          <w:b/>
          <w:bCs/>
        </w:rPr>
        <w:t> </w:t>
      </w:r>
    </w:p>
    <w:p w:rsidR="00FD757D" w:rsidRDefault="00FD757D" w:rsidP="00FD757D">
      <w:pPr>
        <w:pStyle w:val="paragraph"/>
        <w:numPr>
          <w:ilvl w:val="0"/>
          <w:numId w:val="22"/>
        </w:numPr>
        <w:spacing w:before="0" w:beforeAutospacing="0" w:after="0" w:afterAutospacing="0"/>
        <w:ind w:left="90" w:firstLine="435"/>
        <w:jc w:val="both"/>
        <w:textAlignment w:val="baseline"/>
      </w:pPr>
      <w:r>
        <w:rPr>
          <w:rStyle w:val="normaltextrun"/>
        </w:rPr>
        <w:t>Выявляет потребности учащихся в дистанционном обучении, с целью расширения и углубления знаний по отдельным предметам и темам.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3"/>
        </w:numPr>
        <w:spacing w:before="0" w:beforeAutospacing="0" w:after="0" w:afterAutospacing="0"/>
        <w:ind w:left="90" w:firstLine="510"/>
        <w:jc w:val="both"/>
        <w:textAlignment w:val="baseline"/>
      </w:pPr>
      <w:r>
        <w:rPr>
          <w:rStyle w:val="normaltextrun"/>
        </w:rPr>
        <w:t>Принимает решение об использовании дистанционного обучения для удовлетворения образовательных потребностей детей с различными образовательными потребностями (одаренных детей и детей с ограниченными возможностями здоровья), обучении с целью углубления и расширения знаний по отдельным предметам и элективным курсам.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          Включает часы дистанционного обучения в учебное расписание школы с целью реализации программ в полном объеме.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5"/>
        </w:numPr>
        <w:spacing w:before="0" w:beforeAutospacing="0" w:after="0" w:afterAutospacing="0"/>
        <w:ind w:left="90" w:firstLine="795"/>
        <w:textAlignment w:val="baseline"/>
        <w:rPr>
          <w:b/>
          <w:bCs/>
        </w:rPr>
      </w:pPr>
      <w:r>
        <w:rPr>
          <w:rStyle w:val="normaltextrun"/>
          <w:b/>
          <w:bCs/>
        </w:rPr>
        <w:t>Техническое обеспечение использования дистанционных образовательных технологий в школе</w:t>
      </w:r>
      <w:r>
        <w:rPr>
          <w:rStyle w:val="eop"/>
          <w:b/>
          <w:bCs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5.1 Учебный процесс с использованием ДОТ в школе обеспечивается следующими техническими средствами: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-компьютерными классом, оснащенными персональными компьютерами, </w:t>
      </w:r>
      <w:proofErr w:type="spellStart"/>
      <w:r>
        <w:rPr>
          <w:rStyle w:val="normaltextrun"/>
        </w:rPr>
        <w:t>web</w:t>
      </w:r>
      <w:proofErr w:type="spellEnd"/>
      <w:r>
        <w:rPr>
          <w:rStyle w:val="normaltextrun"/>
        </w:rPr>
        <w:t>-камерами, микрофонами и </w:t>
      </w:r>
      <w:proofErr w:type="spellStart"/>
      <w:r>
        <w:rPr>
          <w:rStyle w:val="spellingerror"/>
        </w:rPr>
        <w:t>звукоусилительной</w:t>
      </w:r>
      <w:proofErr w:type="spellEnd"/>
      <w:r>
        <w:rPr>
          <w:rStyle w:val="normaltextrun"/>
        </w:rPr>
        <w:t> и проекционной аппаратурой;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-программным обеспечением для доступа к локальным и удаленным серверам с учебной информацией и рабочими материалами для участников учебного процесса;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9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-локальной сетью с выходом в Интернет, с пропускной способностью, достаточной для организации учебного процесса и обеспечения оперативного доступа к учебн</w:t>
      </w:r>
      <w:proofErr w:type="gramStart"/>
      <w:r>
        <w:rPr>
          <w:rStyle w:val="normaltextrun"/>
        </w:rPr>
        <w:t>о-</w:t>
      </w:r>
      <w:proofErr w:type="gramEnd"/>
      <w:r>
        <w:rPr>
          <w:rStyle w:val="normaltextrun"/>
        </w:rPr>
        <w:t xml:space="preserve"> методическим ресурсам.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27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5.2. Техническое обеспечение учащегося с использованием ДОТ. Обучающиеся дома должны иметь: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-персональный компьютер с возможностью воспроизведения звука и видео;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-стабильный канал подключения </w:t>
      </w:r>
      <w:proofErr w:type="gramStart"/>
      <w:r>
        <w:rPr>
          <w:rStyle w:val="normaltextrun"/>
        </w:rPr>
        <w:t>к</w:t>
      </w:r>
      <w:proofErr w:type="gramEnd"/>
      <w:r>
        <w:rPr>
          <w:rStyle w:val="normaltextrun"/>
        </w:rPr>
        <w:t xml:space="preserve"> Интернет;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-программное обеспечение для доступа к удаленным серверам с учебной информацией и рабочими материалами.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2400" w:right="67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b/>
          <w:bCs/>
        </w:rPr>
        <w:t> </w:t>
      </w:r>
    </w:p>
    <w:p w:rsidR="00FD757D" w:rsidRDefault="00FD757D" w:rsidP="00FD757D">
      <w:pPr>
        <w:pStyle w:val="paragraph"/>
        <w:numPr>
          <w:ilvl w:val="0"/>
          <w:numId w:val="26"/>
        </w:numPr>
        <w:spacing w:before="0" w:beforeAutospacing="0" w:after="0" w:afterAutospacing="0"/>
        <w:ind w:left="705" w:firstLine="0"/>
        <w:textAlignment w:val="baseline"/>
        <w:rPr>
          <w:b/>
          <w:bCs/>
        </w:rPr>
      </w:pPr>
      <w:r>
        <w:rPr>
          <w:rStyle w:val="normaltextrun"/>
          <w:b/>
          <w:bCs/>
        </w:rPr>
        <w:t> </w:t>
      </w:r>
      <w:proofErr w:type="gramStart"/>
      <w:r>
        <w:rPr>
          <w:rStyle w:val="normaltextrun"/>
          <w:b/>
          <w:bCs/>
        </w:rPr>
        <w:t>Права школы в рамках предоставления обучающимся обучения с применением дистанционных технологий</w:t>
      </w:r>
      <w:r>
        <w:rPr>
          <w:rStyle w:val="eop"/>
          <w:b/>
          <w:bCs/>
        </w:rPr>
        <w:t> </w:t>
      </w:r>
      <w:proofErr w:type="gramEnd"/>
    </w:p>
    <w:p w:rsidR="00FD757D" w:rsidRDefault="00FD757D" w:rsidP="00FD757D">
      <w:pPr>
        <w:pStyle w:val="paragraph"/>
        <w:spacing w:before="0" w:beforeAutospacing="0" w:after="0" w:afterAutospacing="0"/>
        <w:ind w:left="9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6.1.Школа имеет право: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7"/>
        </w:numPr>
        <w:spacing w:before="0" w:beforeAutospacing="0" w:after="0" w:afterAutospacing="0"/>
        <w:ind w:left="90" w:firstLine="195"/>
        <w:jc w:val="both"/>
        <w:textAlignment w:val="baseline"/>
      </w:pPr>
      <w:proofErr w:type="gramStart"/>
      <w:r>
        <w:rPr>
          <w:rStyle w:val="normaltextrun"/>
        </w:rPr>
        <w:t>использовать дистанционные образовательные технологии при всех, предусмотренных законодательством РФ, формах получения образования (Федеральный закон от 29.12.2012</w:t>
      </w:r>
      <w:r>
        <w:rPr>
          <w:rStyle w:val="eop"/>
        </w:rPr>
        <w:t> </w:t>
      </w:r>
      <w:proofErr w:type="gramEnd"/>
    </w:p>
    <w:p w:rsidR="00FD757D" w:rsidRDefault="00FD757D" w:rsidP="00FD757D">
      <w:pPr>
        <w:pStyle w:val="paragraph"/>
        <w:spacing w:before="0" w:beforeAutospacing="0" w:after="0" w:afterAutospacing="0"/>
        <w:ind w:left="90" w:righ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№ 273-ФЗ «Об образовании в РФ» ст.16, 17</w:t>
      </w:r>
      <w:proofErr w:type="gramStart"/>
      <w:r>
        <w:rPr>
          <w:rStyle w:val="normaltextrun"/>
        </w:rPr>
        <w:t xml:space="preserve"> )</w:t>
      </w:r>
      <w:proofErr w:type="gramEnd"/>
      <w:r>
        <w:rPr>
          <w:rStyle w:val="normaltextrun"/>
        </w:rPr>
        <w:t xml:space="preserve"> или при их сочетании, при проведении различных видов учебных, лабораторных и практических занятий, практик, текущего контроля;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8"/>
        </w:numPr>
        <w:spacing w:before="0" w:beforeAutospacing="0" w:after="0" w:afterAutospacing="0"/>
        <w:ind w:left="90" w:firstLine="195"/>
        <w:jc w:val="both"/>
        <w:textAlignment w:val="baseline"/>
      </w:pPr>
      <w:r>
        <w:rPr>
          <w:rStyle w:val="normaltextrun"/>
        </w:rPr>
        <w:t>использовать ДОТ при наличии руководящих и педагогических работников и учебн</w:t>
      </w:r>
      <w:proofErr w:type="gramStart"/>
      <w:r>
        <w:rPr>
          <w:rStyle w:val="normaltextrun"/>
        </w:rPr>
        <w:t>о-</w:t>
      </w:r>
      <w:proofErr w:type="gramEnd"/>
      <w:r>
        <w:rPr>
          <w:rStyle w:val="normaltextrun"/>
        </w:rPr>
        <w:t xml:space="preserve"> воспитательного персонала, имеющих соответствующий уровень подготовки и специально оборудованных помещений с соответствующей техникой, позволяющей реализовывать образовательные программы с использованием ДОТ;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numPr>
          <w:ilvl w:val="0"/>
          <w:numId w:val="29"/>
        </w:numPr>
        <w:spacing w:before="0" w:beforeAutospacing="0" w:after="0" w:afterAutospacing="0"/>
        <w:ind w:left="90" w:firstLine="165"/>
        <w:jc w:val="both"/>
        <w:textAlignment w:val="baseline"/>
      </w:pPr>
      <w:r>
        <w:rPr>
          <w:rStyle w:val="normaltextrun"/>
        </w:rPr>
        <w:t>вести учет результатов образовательной деятельности и внутренний документооборот на бумажном носителе и в электронно-цифровой форме в соответствии с Федеральным законом от 10.01.2002 года № 1-ФЗ «Об электронной цифровой подписи».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          Срок действия данного положения не ограничен. При необходимости в Положение вносятся изменения, дополнения, подлежащие аналогичной процедуре принятия, утверждения.</w:t>
      </w: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ind w:left="90" w:right="9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FD757D" w:rsidRDefault="00FD757D" w:rsidP="00FD757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:rsidR="00962E53" w:rsidRDefault="00962E53"/>
    <w:p w:rsidR="00356EE9" w:rsidRDefault="00356EE9"/>
    <w:p w:rsidR="00356EE9" w:rsidRDefault="00356EE9"/>
    <w:p w:rsidR="00356EE9" w:rsidRDefault="00356EE9"/>
    <w:p w:rsidR="00356EE9" w:rsidRDefault="00356EE9"/>
    <w:p w:rsidR="00356EE9" w:rsidRDefault="00356EE9"/>
    <w:p w:rsidR="00346D64" w:rsidRPr="00431955" w:rsidRDefault="00346D64" w:rsidP="00346D64">
      <w:pPr>
        <w:pStyle w:val="11"/>
        <w:keepNext/>
        <w:keepLines/>
        <w:shd w:val="clear" w:color="auto" w:fill="auto"/>
        <w:spacing w:line="230" w:lineRule="exact"/>
        <w:ind w:right="20"/>
        <w:jc w:val="right"/>
        <w:rPr>
          <w:b w:val="0"/>
          <w:sz w:val="20"/>
          <w:szCs w:val="20"/>
        </w:rPr>
      </w:pPr>
      <w:bookmarkStart w:id="1" w:name="bookmark2"/>
      <w:proofErr w:type="spellStart"/>
      <w:r w:rsidRPr="00431955">
        <w:rPr>
          <w:b w:val="0"/>
          <w:sz w:val="20"/>
          <w:szCs w:val="20"/>
        </w:rPr>
        <w:t>Приложнение</w:t>
      </w:r>
      <w:proofErr w:type="spellEnd"/>
      <w:r w:rsidRPr="00431955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1 </w:t>
      </w:r>
      <w:r w:rsidRPr="00431955">
        <w:rPr>
          <w:b w:val="0"/>
          <w:sz w:val="20"/>
          <w:szCs w:val="20"/>
        </w:rPr>
        <w:t>к п</w:t>
      </w:r>
      <w:r>
        <w:rPr>
          <w:b w:val="0"/>
          <w:sz w:val="20"/>
          <w:szCs w:val="20"/>
        </w:rPr>
        <w:t>оложению о дистанционном обучении</w:t>
      </w:r>
    </w:p>
    <w:p w:rsidR="00346D64" w:rsidRDefault="00346D64" w:rsidP="00346D64">
      <w:pPr>
        <w:pStyle w:val="11"/>
        <w:keepNext/>
        <w:keepLines/>
        <w:shd w:val="clear" w:color="auto" w:fill="auto"/>
        <w:spacing w:line="230" w:lineRule="exact"/>
        <w:ind w:right="20"/>
      </w:pPr>
    </w:p>
    <w:p w:rsidR="00346D64" w:rsidRDefault="00346D64" w:rsidP="00346D64">
      <w:pPr>
        <w:pStyle w:val="11"/>
        <w:keepNext/>
        <w:keepLines/>
        <w:shd w:val="clear" w:color="auto" w:fill="auto"/>
        <w:spacing w:line="230" w:lineRule="exact"/>
        <w:ind w:right="20"/>
      </w:pPr>
    </w:p>
    <w:p w:rsidR="00346D64" w:rsidRDefault="00346D64" w:rsidP="00346D64">
      <w:pPr>
        <w:pStyle w:val="11"/>
        <w:keepNext/>
        <w:keepLines/>
        <w:shd w:val="clear" w:color="auto" w:fill="auto"/>
        <w:spacing w:after="366" w:line="312" w:lineRule="exact"/>
        <w:ind w:right="20"/>
      </w:pPr>
      <w:bookmarkStart w:id="2" w:name="bookmark3"/>
      <w:bookmarkEnd w:id="1"/>
      <w:r>
        <w:t xml:space="preserve">Приложение  к положению об организации дистанционного образовательного процесса в  </w:t>
      </w:r>
      <w:r w:rsidRPr="00DF07CC">
        <w:t>МКОО  «Гимназия №1 а. Псыж имени А.М. Каблахова</w:t>
      </w:r>
      <w:r>
        <w:t>» в период карантина</w:t>
      </w:r>
      <w:bookmarkEnd w:id="2"/>
    </w:p>
    <w:p w:rsidR="00346D64" w:rsidRPr="00346D64" w:rsidRDefault="00346D64" w:rsidP="00346D64">
      <w:pPr>
        <w:pStyle w:val="11"/>
        <w:keepNext/>
        <w:keepLines/>
        <w:shd w:val="clear" w:color="auto" w:fill="auto"/>
        <w:spacing w:after="294" w:line="230" w:lineRule="exact"/>
        <w:ind w:right="20"/>
        <w:rPr>
          <w:b w:val="0"/>
        </w:rPr>
      </w:pPr>
      <w:bookmarkStart w:id="3" w:name="bookmark4"/>
      <w:r>
        <w:t>1. Общие положения</w:t>
      </w:r>
      <w:bookmarkEnd w:id="3"/>
    </w:p>
    <w:p w:rsidR="00346D64" w:rsidRPr="00346D64" w:rsidRDefault="00346D64" w:rsidP="00346D64">
      <w:pPr>
        <w:pStyle w:val="a5"/>
        <w:shd w:val="clear" w:color="auto" w:fill="auto"/>
        <w:spacing w:after="300"/>
        <w:ind w:left="20" w:right="20" w:firstLine="0"/>
        <w:jc w:val="both"/>
        <w:rPr>
          <w:b/>
        </w:rPr>
      </w:pPr>
      <w:r>
        <w:t xml:space="preserve">1.1 .Настоящее положение регулирует организацию дистанционного образовательного процесса в муниципальной  казенной общеобразовательной  организации « Гимназия №1 а. Псыж имени А.М. Каблахова» </w:t>
      </w:r>
      <w:r w:rsidRPr="00346D64">
        <w:rPr>
          <w:b/>
        </w:rPr>
        <w:t>в период карантина.</w:t>
      </w:r>
    </w:p>
    <w:p w:rsidR="00346D64" w:rsidRPr="00EF56F0" w:rsidRDefault="00346D64" w:rsidP="00346D64">
      <w:pPr>
        <w:pStyle w:val="a5"/>
        <w:numPr>
          <w:ilvl w:val="1"/>
          <w:numId w:val="38"/>
        </w:numPr>
        <w:shd w:val="clear" w:color="auto" w:fill="auto"/>
        <w:tabs>
          <w:tab w:val="left" w:pos="1566"/>
        </w:tabs>
        <w:spacing w:after="300"/>
        <w:ind w:right="20"/>
        <w:jc w:val="both"/>
        <w:rPr>
          <w:highlight w:val="yellow"/>
        </w:rPr>
      </w:pPr>
      <w:r>
        <w:t>Настоящее</w:t>
      </w:r>
      <w:r>
        <w:tab/>
        <w:t>положение разработано в соответствие с Федеральным законом от 29.12.2012г. № 273 «Об образовании в Российской Федерации», Трудового кодекса РФ, СанПиНа 2.4.2.2821-10 «Санитарно-эпидемиологических требований к условиям и организации обучения в общеобразовательных учреждениях» с изменения от 24.11.2015 №8; с письмом Министерства просвещения Российской Федерации от 13.03.2020 №СК-150/03 «Об усилении санитарно-эпидемиологических мероприятий в образовательных организациях», письма Министерства просвещения РФ  от 19.03.2020 г № ГД-39\04, приказа № 273 от 20.03.2020г Министерства образования и науки КЧР «О деятельности общеобразовательных организаций в условиях предупреждения распространения новой корона вирусной инфекции на территории Карачаево - Черкесской республики »</w:t>
      </w:r>
      <w:proofErr w:type="gramStart"/>
      <w:r>
        <w:t>,п</w:t>
      </w:r>
      <w:proofErr w:type="gramEnd"/>
      <w:r>
        <w:t xml:space="preserve">риказа №36 от 20.03.2020 г Управления образования и культуры  Абазинского муниципального района  « О  переходе на дистанционное обучение образовательных организаций Абазинского муниципального района в 2020 г» </w:t>
      </w:r>
    </w:p>
    <w:p w:rsidR="00346D64" w:rsidRDefault="00346D64" w:rsidP="00346D64">
      <w:pPr>
        <w:pStyle w:val="a5"/>
        <w:numPr>
          <w:ilvl w:val="0"/>
          <w:numId w:val="32"/>
        </w:numPr>
        <w:shd w:val="clear" w:color="auto" w:fill="auto"/>
        <w:tabs>
          <w:tab w:val="left" w:pos="1239"/>
        </w:tabs>
        <w:spacing w:after="370"/>
        <w:ind w:left="20" w:right="20" w:firstLine="0"/>
        <w:jc w:val="both"/>
      </w:pPr>
      <w:r>
        <w:t>Данное</w:t>
      </w:r>
      <w:r>
        <w:tab/>
        <w:t xml:space="preserve">Положение разработано в целях определения единых подходов к деятельности Гимназии  по организации учебно-воспитательного процесса во время карантина, обеспечению усвоения </w:t>
      </w:r>
      <w:proofErr w:type="gramStart"/>
      <w:r>
        <w:t>обучающимися</w:t>
      </w:r>
      <w:proofErr w:type="gramEnd"/>
      <w:r>
        <w:t xml:space="preserve"> содержания образовательных программ во время дистанционного обучения.</w:t>
      </w:r>
    </w:p>
    <w:p w:rsidR="00346D64" w:rsidRDefault="00346D64" w:rsidP="00346D64">
      <w:pPr>
        <w:pStyle w:val="11"/>
        <w:keepNext/>
        <w:keepLines/>
        <w:shd w:val="clear" w:color="auto" w:fill="auto"/>
        <w:spacing w:after="289" w:line="230" w:lineRule="exact"/>
        <w:ind w:right="20"/>
      </w:pPr>
      <w:bookmarkStart w:id="4" w:name="bookmark5"/>
      <w:r>
        <w:t>2. Организация образовательного процесса во время карантина (режим работы)</w:t>
      </w:r>
      <w:bookmarkEnd w:id="4"/>
    </w:p>
    <w:p w:rsidR="00346D64" w:rsidRDefault="00346D64" w:rsidP="00346D64">
      <w:pPr>
        <w:pStyle w:val="a5"/>
        <w:shd w:val="clear" w:color="auto" w:fill="auto"/>
        <w:ind w:left="20" w:right="20" w:firstLine="0"/>
        <w:jc w:val="both"/>
      </w:pPr>
      <w:r>
        <w:t>2.1.Директор Гимназии на основании указаний вышестоящих органов управления образованием или на основании заявлений родителей (законных представителей) учеников образовательной организации издаёт приказ о переходе на дистанционное обучение всей школы или об индивидуальных переходах на дистанционное обучение отдельных учащихся или отдельных классов и организации карантинного режима в школе (классе).</w:t>
      </w:r>
    </w:p>
    <w:p w:rsidR="00346D64" w:rsidRDefault="00346D64" w:rsidP="00346D64">
      <w:pPr>
        <w:pStyle w:val="a5"/>
        <w:numPr>
          <w:ilvl w:val="0"/>
          <w:numId w:val="33"/>
        </w:numPr>
        <w:shd w:val="clear" w:color="auto" w:fill="auto"/>
        <w:tabs>
          <w:tab w:val="left" w:pos="770"/>
        </w:tabs>
        <w:spacing w:after="306" w:line="312" w:lineRule="exact"/>
        <w:ind w:left="60" w:right="40" w:firstLine="0"/>
        <w:jc w:val="both"/>
      </w:pPr>
      <w:r>
        <w:t>Во</w:t>
      </w:r>
      <w:r>
        <w:tab/>
        <w:t>время карантина деятельность Школы осуществляется в соответствии с утверждённым режимом работы, деятельность педагогических работников - в соответствии с установленной учебной нагрузкой, расписанием учебных занятий, иных работников - режимом рабочего времени, графиком сменности.</w:t>
      </w:r>
    </w:p>
    <w:p w:rsidR="00346D64" w:rsidRDefault="00346D64" w:rsidP="00346D64">
      <w:pPr>
        <w:pStyle w:val="a5"/>
        <w:shd w:val="clear" w:color="auto" w:fill="auto"/>
        <w:tabs>
          <w:tab w:val="left" w:pos="770"/>
        </w:tabs>
        <w:spacing w:after="306" w:line="312" w:lineRule="exact"/>
        <w:ind w:right="40" w:firstLine="0"/>
        <w:jc w:val="both"/>
      </w:pPr>
    </w:p>
    <w:p w:rsidR="00346D64" w:rsidRDefault="00346D64" w:rsidP="00346D64">
      <w:pPr>
        <w:pStyle w:val="a5"/>
        <w:numPr>
          <w:ilvl w:val="0"/>
          <w:numId w:val="33"/>
        </w:numPr>
        <w:shd w:val="clear" w:color="auto" w:fill="auto"/>
        <w:tabs>
          <w:tab w:val="left" w:pos="1442"/>
        </w:tabs>
        <w:spacing w:line="230" w:lineRule="exact"/>
        <w:ind w:left="60" w:firstLine="0"/>
        <w:jc w:val="both"/>
      </w:pPr>
      <w:r>
        <w:t>Директор Гимназии: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ind w:left="740" w:right="40"/>
        <w:jc w:val="both"/>
      </w:pPr>
      <w:r>
        <w:t>осуществляет контроль за организацией ознакомления всех участников учебн</w:t>
      </w:r>
      <w:proofErr w:type="gramStart"/>
      <w:r>
        <w:t>о-</w:t>
      </w:r>
      <w:proofErr w:type="gramEnd"/>
      <w:r>
        <w:t xml:space="preserve"> воспитательного процесса с документами, регламентирующими организацию работы Гимназии во время карантина;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1"/>
        </w:tabs>
        <w:spacing w:line="322" w:lineRule="exact"/>
        <w:ind w:left="740"/>
        <w:jc w:val="both"/>
      </w:pPr>
      <w:r>
        <w:t>контролирует соблюдение работниками  карантинного режима;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line="322" w:lineRule="exact"/>
        <w:ind w:left="740" w:right="4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реализацией мероприятий, направленных на обеспечение выполнения образовательных программ;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after="313" w:line="322" w:lineRule="exact"/>
        <w:ind w:left="740" w:right="40"/>
        <w:jc w:val="both"/>
      </w:pPr>
      <w:r>
        <w:t>принимает управленческие решения, направленные на повышение качества работы ОО во время карантина.</w:t>
      </w:r>
    </w:p>
    <w:p w:rsidR="00346D64" w:rsidRDefault="00346D64" w:rsidP="00346D64">
      <w:pPr>
        <w:pStyle w:val="a5"/>
        <w:shd w:val="clear" w:color="auto" w:fill="auto"/>
        <w:spacing w:line="230" w:lineRule="exact"/>
        <w:ind w:left="60" w:firstLine="0"/>
        <w:jc w:val="both"/>
      </w:pPr>
      <w:r>
        <w:t>2.4.Заместитель директора по учебно-воспитательной работе: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ind w:left="740" w:right="40"/>
        <w:jc w:val="both"/>
      </w:pPr>
      <w:proofErr w:type="gramStart"/>
      <w:r>
        <w:t>организует разработку мероприятий, направленных на обеспечение выполнения образовательных программ обучающимися, находящимися на дистанционном обучении; определяет совместно с педагогами систему организации учебной деятельности с обучающимися во время карантина: виды, количество работ, форму обучение (дистанционная, самостоятельная и др.), сроки получения заданий обучающимися и предоставления ими выполненных работ, сроки размещения информации на сайте школы;</w:t>
      </w:r>
      <w:proofErr w:type="gramEnd"/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line="312" w:lineRule="exact"/>
        <w:ind w:left="740" w:right="40"/>
        <w:jc w:val="both"/>
      </w:pPr>
      <w:r>
        <w:t xml:space="preserve">осуществляет информирование всех участников учебно-воспитательного процесса (педагогов, обучающихся, родителей (законных представителей) обучающихся, иных работников Школы об организации её работы во время карантина, в том числе через сайт и </w:t>
      </w:r>
      <w:proofErr w:type="spellStart"/>
      <w:r>
        <w:t>интаграмм</w:t>
      </w:r>
      <w:proofErr w:type="spellEnd"/>
      <w:r>
        <w:t xml:space="preserve"> аккаунт</w:t>
      </w:r>
      <w:proofErr w:type="gramStart"/>
      <w:r>
        <w:t xml:space="preserve"> ;</w:t>
      </w:r>
      <w:proofErr w:type="gramEnd"/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line="312" w:lineRule="exact"/>
        <w:ind w:left="740" w:right="40"/>
        <w:jc w:val="both"/>
      </w:pPr>
      <w:r>
        <w:t>организует беседы, лектории для родителей (законных представителей), обучающихся о соблюдении карантинного режима с целью обеспечения сохранности жизни и здоровья обучающихся Гимназии</w:t>
      </w:r>
      <w:proofErr w:type="gramStart"/>
      <w:r>
        <w:t xml:space="preserve"> ;</w:t>
      </w:r>
      <w:proofErr w:type="gramEnd"/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ind w:left="740" w:right="4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корректировкой календарно-тематического планирования рабочей программы педагогами Гимназии;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1"/>
        </w:tabs>
        <w:ind w:left="740" w:right="40"/>
        <w:jc w:val="both"/>
      </w:pPr>
      <w:r>
        <w:t xml:space="preserve">разрабатывает рекомендации для участников учебно-воспитательного процесса по организации работы во время карантина, организует использование педагогами дистанционных форм обучения, осуществляет методическое сопровождение и </w:t>
      </w:r>
      <w:proofErr w:type="gramStart"/>
      <w:r>
        <w:t>контроль за</w:t>
      </w:r>
      <w:proofErr w:type="gramEnd"/>
      <w:r>
        <w:t xml:space="preserve"> внедрением современных педагогических технологий, методик, направленных на увеличение резервных часов, с целью реализации в полном объёме образовательных программ;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line="312" w:lineRule="exact"/>
        <w:ind w:left="740" w:right="40"/>
        <w:jc w:val="both"/>
      </w:pPr>
      <w:r>
        <w:t xml:space="preserve">осуществляет контроль за индивидуальной работой с </w:t>
      </w:r>
      <w:proofErr w:type="gramStart"/>
      <w:r>
        <w:t>обучающимися</w:t>
      </w:r>
      <w:proofErr w:type="gramEnd"/>
      <w:r>
        <w:t>, находящимися на дистанционном режиме обучения;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line="322" w:lineRule="exact"/>
        <w:ind w:left="740" w:right="40"/>
        <w:jc w:val="both"/>
      </w:pPr>
      <w:r>
        <w:t>организует учебно-воспитательную, научно-методическую, организационн</w:t>
      </w:r>
      <w:proofErr w:type="gramStart"/>
      <w:r>
        <w:t>о-</w:t>
      </w:r>
      <w:proofErr w:type="gramEnd"/>
      <w:r>
        <w:t xml:space="preserve"> педагогическую деятельность педагогического коллектива в соответствии с планом работы Гимназии в дистанционном режиме;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spacing w:after="313" w:line="322" w:lineRule="exact"/>
        <w:ind w:left="740"/>
        <w:jc w:val="both"/>
      </w:pPr>
      <w:r>
        <w:t>анализирует деятельность по работе  Гимназии во время карантина.</w:t>
      </w:r>
    </w:p>
    <w:p w:rsidR="00346D64" w:rsidRDefault="00346D64" w:rsidP="00346D64">
      <w:pPr>
        <w:pStyle w:val="a5"/>
        <w:shd w:val="clear" w:color="auto" w:fill="auto"/>
        <w:spacing w:line="230" w:lineRule="exact"/>
        <w:ind w:left="60" w:firstLine="0"/>
        <w:jc w:val="both"/>
      </w:pPr>
      <w:r>
        <w:t>2.5.Педагоги, выполняющие функции классных руководителей: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46"/>
        </w:tabs>
        <w:spacing w:line="322" w:lineRule="exact"/>
        <w:ind w:left="760" w:right="20"/>
        <w:jc w:val="both"/>
      </w:pPr>
      <w:r>
        <w:t>проводят разъяснительную работу с родителями (законными представителями), доводят информацию о карантинном режиме в классе и его сроках через запись в дневниках, электронную почту, используя любые другие доступные виды электронной связи с родителями обучающихся или личное сообщение по стационарному (мобильному) телефону;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41"/>
        </w:tabs>
        <w:spacing w:line="322" w:lineRule="exact"/>
        <w:ind w:left="760" w:right="20"/>
        <w:jc w:val="both"/>
      </w:pPr>
      <w:r>
        <w:t xml:space="preserve">доводят информацию до обучающихся и их родителей (законных представителей) о </w:t>
      </w:r>
      <w:proofErr w:type="gramStart"/>
      <w:r>
        <w:t>том</w:t>
      </w:r>
      <w:proofErr w:type="gramEnd"/>
      <w:r>
        <w:t xml:space="preserve"> где и как можно получить задания, как осуществлять обратную связь с учителями предметниками на период карантинного режима с целью выполнения программного материала, в том числе в дистанционном режиме;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41"/>
        </w:tabs>
        <w:spacing w:after="673" w:line="322" w:lineRule="exact"/>
        <w:ind w:left="760" w:right="20"/>
        <w:jc w:val="both"/>
      </w:pPr>
      <w:r>
        <w:t>информирует родителей (законных представителей) об итогах учебной деятельности их детей во время карантина, в том числе с применением дистанционных форм обучения и самостоятельной работы обучающихся.</w:t>
      </w:r>
    </w:p>
    <w:p w:rsidR="00346D64" w:rsidRDefault="00346D64" w:rsidP="00346D64">
      <w:pPr>
        <w:pStyle w:val="11"/>
        <w:keepNext/>
        <w:keepLines/>
        <w:shd w:val="clear" w:color="auto" w:fill="auto"/>
        <w:spacing w:after="289" w:line="230" w:lineRule="exact"/>
        <w:ind w:left="2420"/>
        <w:jc w:val="left"/>
      </w:pPr>
      <w:bookmarkStart w:id="5" w:name="bookmark6"/>
      <w:r>
        <w:rPr>
          <w:rStyle w:val="12"/>
          <w:b/>
          <w:bCs/>
        </w:rPr>
        <w:t>3. Организация педагогической деятельности</w:t>
      </w:r>
      <w:bookmarkEnd w:id="5"/>
    </w:p>
    <w:p w:rsidR="00346D64" w:rsidRDefault="00346D64" w:rsidP="00346D64">
      <w:pPr>
        <w:pStyle w:val="a5"/>
        <w:numPr>
          <w:ilvl w:val="0"/>
          <w:numId w:val="35"/>
        </w:numPr>
        <w:shd w:val="clear" w:color="auto" w:fill="auto"/>
        <w:tabs>
          <w:tab w:val="left" w:pos="2602"/>
        </w:tabs>
        <w:spacing w:after="240"/>
        <w:ind w:left="20" w:right="20" w:firstLine="0"/>
        <w:jc w:val="both"/>
      </w:pPr>
      <w:r>
        <w:t>Продолжительность</w:t>
      </w:r>
      <w:r>
        <w:tab/>
        <w:t>рабочего времени педагогов во время дистанционного обучения определяется исходя из недельной учебной нагрузки в учебный период в соответствии с расписанием уроков;</w:t>
      </w:r>
    </w:p>
    <w:p w:rsidR="00346D64" w:rsidRDefault="00346D64" w:rsidP="00346D64">
      <w:pPr>
        <w:pStyle w:val="a5"/>
        <w:numPr>
          <w:ilvl w:val="0"/>
          <w:numId w:val="35"/>
        </w:numPr>
        <w:shd w:val="clear" w:color="auto" w:fill="auto"/>
        <w:tabs>
          <w:tab w:val="left" w:pos="1647"/>
        </w:tabs>
        <w:spacing w:after="240"/>
        <w:ind w:left="20" w:right="20" w:firstLine="0"/>
        <w:jc w:val="both"/>
      </w:pPr>
      <w:proofErr w:type="gramStart"/>
      <w:r>
        <w:t>Педагоги</w:t>
      </w:r>
      <w:r>
        <w:tab/>
        <w:t>своевременно осуществляют корректировку календарно-тематического планирования рабочей учебной программы с целью обеспечения освоения обучающимися образовательных программ в полном объёме при переходе на дистанционное обучение, ежедневно в соответствии с утверждённым расписанием уроков вносят домашние задания в  классный журнал,  осуществляют обратную связь с учащимися в электронном виде, используя цифровые образовательные платформы, электронный журнал, электронную почту и т.п.</w:t>
      </w:r>
      <w:proofErr w:type="gramEnd"/>
    </w:p>
    <w:p w:rsidR="00346D64" w:rsidRDefault="00346D64" w:rsidP="00346D64">
      <w:pPr>
        <w:pStyle w:val="a5"/>
        <w:numPr>
          <w:ilvl w:val="0"/>
          <w:numId w:val="35"/>
        </w:numPr>
        <w:shd w:val="clear" w:color="auto" w:fill="auto"/>
        <w:tabs>
          <w:tab w:val="left" w:pos="702"/>
        </w:tabs>
        <w:spacing w:after="240"/>
        <w:ind w:left="20" w:right="20" w:firstLine="0"/>
        <w:jc w:val="both"/>
      </w:pPr>
      <w:r>
        <w:t>С</w:t>
      </w:r>
      <w:r>
        <w:tab/>
        <w:t xml:space="preserve">целью прохождения образовательных программ в полном объёме </w:t>
      </w:r>
      <w:proofErr w:type="gramStart"/>
      <w:r>
        <w:t>обучающимися</w:t>
      </w:r>
      <w:proofErr w:type="gramEnd"/>
      <w:r>
        <w:t xml:space="preserve"> педагоги применяют разнообразные формы самостоятельной работы, дистанционные формы обучения. Информация о применяемых формах работы, видах самостоятельной работы доводится педагогами, классными руководителями до сведения обучающихся, их родителей (законных представителей).</w:t>
      </w:r>
    </w:p>
    <w:p w:rsidR="00346D64" w:rsidRDefault="00346D64" w:rsidP="00346D64">
      <w:pPr>
        <w:pStyle w:val="a5"/>
        <w:numPr>
          <w:ilvl w:val="0"/>
          <w:numId w:val="35"/>
        </w:numPr>
        <w:shd w:val="clear" w:color="auto" w:fill="auto"/>
        <w:tabs>
          <w:tab w:val="left" w:pos="2343"/>
        </w:tabs>
        <w:spacing w:after="240"/>
        <w:ind w:left="20" w:right="20" w:firstLine="0"/>
        <w:jc w:val="both"/>
      </w:pPr>
      <w:r>
        <w:t>Самостоятельная</w:t>
      </w:r>
      <w:r>
        <w:tab/>
        <w:t xml:space="preserve">работа обучающихся во время дистанционного обучения может оцениваться педагогом </w:t>
      </w:r>
      <w:proofErr w:type="gramStart"/>
      <w:r>
        <w:t>в соответствии с разработанным в школе положением об оценивании через обратную связь</w:t>
      </w:r>
      <w:proofErr w:type="gramEnd"/>
      <w:r>
        <w:t xml:space="preserve"> в электронном виде, либо через проверочные работы по предмету после окончания карантина (дистанционного обучения).</w:t>
      </w:r>
    </w:p>
    <w:p w:rsidR="00346D64" w:rsidRDefault="00346D64" w:rsidP="00346D64">
      <w:pPr>
        <w:pStyle w:val="a5"/>
        <w:numPr>
          <w:ilvl w:val="0"/>
          <w:numId w:val="35"/>
        </w:numPr>
        <w:shd w:val="clear" w:color="auto" w:fill="auto"/>
        <w:tabs>
          <w:tab w:val="left" w:pos="2348"/>
        </w:tabs>
        <w:spacing w:after="240"/>
        <w:ind w:left="20" w:right="20" w:firstLine="0"/>
        <w:jc w:val="both"/>
      </w:pPr>
      <w:proofErr w:type="gramStart"/>
      <w:r>
        <w:t>Самостоятельная</w:t>
      </w:r>
      <w:r>
        <w:tab/>
        <w:t>деятельность обучающихся во время карантина (дистанционного обучения) может быть оценена педагогами только в случае достижения положительных результатов.</w:t>
      </w:r>
      <w:proofErr w:type="gramEnd"/>
    </w:p>
    <w:p w:rsidR="00346D64" w:rsidRDefault="00346D64" w:rsidP="00346D64">
      <w:pPr>
        <w:pStyle w:val="a5"/>
        <w:numPr>
          <w:ilvl w:val="0"/>
          <w:numId w:val="35"/>
        </w:numPr>
        <w:shd w:val="clear" w:color="auto" w:fill="auto"/>
        <w:tabs>
          <w:tab w:val="left" w:pos="802"/>
        </w:tabs>
        <w:ind w:left="20" w:right="20" w:firstLine="0"/>
        <w:jc w:val="both"/>
      </w:pPr>
      <w:r>
        <w:t>По</w:t>
      </w:r>
      <w:r>
        <w:tab/>
        <w:t xml:space="preserve">темам и заданиям, вызвавшим затруднения у </w:t>
      </w:r>
      <w:proofErr w:type="gramStart"/>
      <w:r>
        <w:t>обучающихся</w:t>
      </w:r>
      <w:proofErr w:type="gramEnd"/>
      <w:r>
        <w:t xml:space="preserve"> при самостоятельном изучении, учителем проводится корректировка после выхода с карантина, пробелы устраняются через индивидуальную работу с обучающимися.</w:t>
      </w:r>
    </w:p>
    <w:p w:rsidR="00346D64" w:rsidRDefault="00346D64" w:rsidP="00346D64">
      <w:pPr>
        <w:pStyle w:val="11"/>
        <w:keepNext/>
        <w:keepLines/>
        <w:shd w:val="clear" w:color="auto" w:fill="auto"/>
        <w:spacing w:after="294" w:line="230" w:lineRule="exact"/>
        <w:ind w:left="2160"/>
        <w:jc w:val="left"/>
      </w:pPr>
      <w:bookmarkStart w:id="6" w:name="bookmark7"/>
      <w:r>
        <w:rPr>
          <w:rStyle w:val="120"/>
          <w:b/>
          <w:bCs/>
        </w:rPr>
        <w:t xml:space="preserve">4. Деятельность </w:t>
      </w:r>
      <w:proofErr w:type="gramStart"/>
      <w:r>
        <w:rPr>
          <w:rStyle w:val="120"/>
          <w:b/>
          <w:bCs/>
        </w:rPr>
        <w:t>обучающихся</w:t>
      </w:r>
      <w:proofErr w:type="gramEnd"/>
      <w:r>
        <w:rPr>
          <w:rStyle w:val="120"/>
          <w:b/>
          <w:bCs/>
        </w:rPr>
        <w:t xml:space="preserve"> во время карантина</w:t>
      </w:r>
      <w:bookmarkEnd w:id="6"/>
    </w:p>
    <w:p w:rsidR="00346D64" w:rsidRDefault="00346D64" w:rsidP="00346D64">
      <w:pPr>
        <w:pStyle w:val="a5"/>
        <w:shd w:val="clear" w:color="auto" w:fill="auto"/>
        <w:ind w:left="40" w:right="20" w:firstLine="0"/>
        <w:jc w:val="both"/>
      </w:pPr>
      <w:r>
        <w:t xml:space="preserve">4.1.Во время карантина (дистанционного обучения) обучающиеся не </w:t>
      </w:r>
      <w:proofErr w:type="gramStart"/>
      <w:r>
        <w:t>посещают Гимназию Получение заданий и другой важной информации осуществляется</w:t>
      </w:r>
      <w:proofErr w:type="gramEnd"/>
      <w:r>
        <w:t xml:space="preserve"> через электронный журнал, сайт школы, другие виды электронной связи по договорённости с учителем и классным руководителем.</w:t>
      </w:r>
    </w:p>
    <w:p w:rsidR="00346D64" w:rsidRDefault="00346D64" w:rsidP="00346D64">
      <w:pPr>
        <w:pStyle w:val="a5"/>
        <w:shd w:val="clear" w:color="auto" w:fill="auto"/>
        <w:ind w:left="40" w:right="20" w:firstLine="0"/>
        <w:jc w:val="both"/>
      </w:pPr>
      <w:r>
        <w:t>4.2.Обучающиеся самостоятельно выполняют задания, изучают указанные учителями темы с целью прохождения материала, в том числе с применение дистанционных технологий, используя цифровые образовательные платформы, указанные учителем.</w:t>
      </w:r>
    </w:p>
    <w:p w:rsidR="00346D64" w:rsidRDefault="00346D64" w:rsidP="00346D64">
      <w:pPr>
        <w:pStyle w:val="a5"/>
        <w:shd w:val="clear" w:color="auto" w:fill="auto"/>
        <w:ind w:left="40" w:right="20" w:firstLine="0"/>
        <w:jc w:val="both"/>
      </w:pPr>
      <w:r>
        <w:t>4.3.Обучающиеся предоставляют выполненные во время карантина задания в соответствии с требованиями педагогов в электронном виде в сроки установленные педагогом.</w:t>
      </w:r>
    </w:p>
    <w:p w:rsidR="00346D64" w:rsidRDefault="00346D64" w:rsidP="00346D64">
      <w:pPr>
        <w:pStyle w:val="a5"/>
        <w:numPr>
          <w:ilvl w:val="0"/>
          <w:numId w:val="36"/>
        </w:numPr>
        <w:shd w:val="clear" w:color="auto" w:fill="auto"/>
        <w:tabs>
          <w:tab w:val="left" w:pos="640"/>
        </w:tabs>
        <w:ind w:left="40" w:right="20" w:firstLine="0"/>
        <w:jc w:val="both"/>
      </w:pPr>
      <w:r>
        <w:t>В</w:t>
      </w:r>
      <w:r>
        <w:tab/>
        <w:t>случае</w:t>
      </w:r>
      <w:proofErr w:type="gramStart"/>
      <w:r>
        <w:t>,</w:t>
      </w:r>
      <w:proofErr w:type="gramEnd"/>
      <w:r>
        <w:t xml:space="preserve"> если семья находится в трудной жизненной ситуации и не может организовать для ребёнка дистанционное обучение с использованием компьютера (интернета) определяются индивидуальные задания для ребёнка с использованием учебников и других методических пособий заблаговременно (до перехода на дистанционное обучение), оцениваются знания таких учащихся после окончания карантинного режима.</w:t>
      </w:r>
    </w:p>
    <w:p w:rsidR="00346D64" w:rsidRDefault="00346D64" w:rsidP="00346D64">
      <w:pPr>
        <w:pStyle w:val="a5"/>
        <w:numPr>
          <w:ilvl w:val="0"/>
          <w:numId w:val="36"/>
        </w:numPr>
        <w:shd w:val="clear" w:color="auto" w:fill="auto"/>
        <w:tabs>
          <w:tab w:val="left" w:pos="1413"/>
        </w:tabs>
        <w:ind w:left="40" w:firstLine="0"/>
        <w:jc w:val="both"/>
      </w:pPr>
      <w:r>
        <w:t>Родители</w:t>
      </w:r>
      <w:r>
        <w:tab/>
      </w:r>
      <w:proofErr w:type="gramStart"/>
      <w:r>
        <w:t>обучающихся</w:t>
      </w:r>
      <w:proofErr w:type="gramEnd"/>
      <w:r>
        <w:t xml:space="preserve"> (законные представители) имеют право: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26"/>
        </w:tabs>
        <w:spacing w:line="322" w:lineRule="exact"/>
        <w:ind w:left="740" w:right="20"/>
        <w:jc w:val="both"/>
      </w:pPr>
      <w:r>
        <w:t>получать от классного руководителя информацию о карантинном режиме в классе (школе) и его сроках через запись в дневниках обучающихся или личное сообщение по стационарному или мобильному телефону, социальные сети и др.;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spacing w:line="322" w:lineRule="exact"/>
        <w:ind w:left="740" w:right="20"/>
        <w:jc w:val="both"/>
      </w:pPr>
      <w:r>
        <w:t>получать информацию о полученных заданиях и итогах учебной деятельности своих детей во время карантина (дистанционного обучения), в том числе через электронный дневник учащегося.</w:t>
      </w:r>
    </w:p>
    <w:p w:rsidR="00346D64" w:rsidRDefault="00346D64" w:rsidP="00346D64">
      <w:pPr>
        <w:pStyle w:val="a5"/>
        <w:numPr>
          <w:ilvl w:val="0"/>
          <w:numId w:val="36"/>
        </w:numPr>
        <w:shd w:val="clear" w:color="auto" w:fill="auto"/>
        <w:tabs>
          <w:tab w:val="left" w:pos="1418"/>
        </w:tabs>
        <w:spacing w:line="322" w:lineRule="exact"/>
        <w:ind w:left="40" w:firstLine="0"/>
        <w:jc w:val="both"/>
      </w:pPr>
      <w:r>
        <w:t>Родители</w:t>
      </w:r>
      <w:r>
        <w:tab/>
      </w:r>
      <w:proofErr w:type="gramStart"/>
      <w:r>
        <w:t>обучающихся</w:t>
      </w:r>
      <w:proofErr w:type="gramEnd"/>
      <w:r>
        <w:t xml:space="preserve"> (законные представители) обязаны: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spacing w:line="322" w:lineRule="exact"/>
        <w:ind w:left="740"/>
        <w:jc w:val="both"/>
      </w:pPr>
      <w:r>
        <w:t>осуществлять контроль выполнения их ребёнком карантинного режима;</w:t>
      </w:r>
    </w:p>
    <w:p w:rsidR="00346D64" w:rsidRDefault="00346D64" w:rsidP="00346D64">
      <w:pPr>
        <w:pStyle w:val="a5"/>
        <w:numPr>
          <w:ilvl w:val="0"/>
          <w:numId w:val="34"/>
        </w:numPr>
        <w:shd w:val="clear" w:color="auto" w:fill="auto"/>
        <w:tabs>
          <w:tab w:val="left" w:pos="730"/>
        </w:tabs>
        <w:spacing w:after="373" w:line="322" w:lineRule="exact"/>
        <w:ind w:left="740" w:right="20"/>
        <w:jc w:val="both"/>
      </w:pPr>
      <w:r>
        <w:t>осуществляют контроль выполнения домашних заданий во время карантина, в том числе с применением дистанционных технологий.</w:t>
      </w:r>
    </w:p>
    <w:p w:rsidR="00346D64" w:rsidRDefault="00346D64" w:rsidP="00346D64">
      <w:pPr>
        <w:pStyle w:val="11"/>
        <w:keepNext/>
        <w:keepLines/>
        <w:shd w:val="clear" w:color="auto" w:fill="auto"/>
        <w:spacing w:after="404" w:line="230" w:lineRule="exact"/>
        <w:ind w:left="3560"/>
        <w:jc w:val="left"/>
      </w:pPr>
      <w:bookmarkStart w:id="7" w:name="bookmark8"/>
      <w:r>
        <w:rPr>
          <w:rStyle w:val="120"/>
          <w:b/>
          <w:bCs/>
        </w:rPr>
        <w:t>5. Ведение документации</w:t>
      </w:r>
      <w:bookmarkEnd w:id="7"/>
    </w:p>
    <w:p w:rsidR="00346D64" w:rsidRDefault="00346D64" w:rsidP="00346D64">
      <w:pPr>
        <w:pStyle w:val="a5"/>
        <w:numPr>
          <w:ilvl w:val="0"/>
          <w:numId w:val="37"/>
        </w:numPr>
        <w:shd w:val="clear" w:color="auto" w:fill="auto"/>
        <w:tabs>
          <w:tab w:val="left" w:pos="1782"/>
        </w:tabs>
        <w:ind w:left="40" w:right="20" w:firstLine="0"/>
        <w:jc w:val="both"/>
      </w:pPr>
      <w:r>
        <w:t>Педагогами</w:t>
      </w:r>
      <w:r>
        <w:tab/>
        <w:t>проводится корректировка календарно-тематического планирования (при необходимости) и делается отметка в соответствии с требованиями оформления календарн</w:t>
      </w:r>
      <w:proofErr w:type="gramStart"/>
      <w:r>
        <w:t>о-</w:t>
      </w:r>
      <w:proofErr w:type="gramEnd"/>
      <w:r>
        <w:t xml:space="preserve"> тематического планирования, установленными общеобразовательным учреждением. В случае невозможности изучения учебных тем обучающимися самостоятельно, учитель-предметник может организовать прохождение материала (после отмены карантинных мероприятий) при помощи блочного подхода к преподаванию учебного материала, о чём делается' специальная отметка в календарно-тематическом планировании.</w:t>
      </w:r>
    </w:p>
    <w:p w:rsidR="00346D64" w:rsidRDefault="00346D64" w:rsidP="00346D64">
      <w:pPr>
        <w:pStyle w:val="a5"/>
        <w:numPr>
          <w:ilvl w:val="0"/>
          <w:numId w:val="37"/>
        </w:numPr>
        <w:shd w:val="clear" w:color="auto" w:fill="auto"/>
        <w:tabs>
          <w:tab w:val="left" w:pos="1514"/>
        </w:tabs>
        <w:ind w:left="40" w:right="20" w:firstLine="0"/>
        <w:jc w:val="both"/>
      </w:pPr>
      <w:r>
        <w:t>Согласно</w:t>
      </w:r>
      <w:r>
        <w:tab/>
        <w:t>расписанию уроков в журнале заполняются темы занятия в соответствии с изменениями, внесенными в календарно-тематическое планирование, домашние задания и другие задания для учащихся с указанием сроков их выполнения и формами оценивания.</w:t>
      </w:r>
    </w:p>
    <w:p w:rsidR="00346D64" w:rsidRDefault="00346D64" w:rsidP="00346D64">
      <w:pPr>
        <w:pStyle w:val="a5"/>
        <w:numPr>
          <w:ilvl w:val="0"/>
          <w:numId w:val="37"/>
        </w:numPr>
        <w:shd w:val="clear" w:color="auto" w:fill="auto"/>
        <w:tabs>
          <w:tab w:val="left" w:pos="990"/>
        </w:tabs>
        <w:ind w:left="40" w:right="20" w:firstLine="0"/>
        <w:jc w:val="both"/>
      </w:pPr>
      <w:r>
        <w:t>Тема</w:t>
      </w:r>
      <w:r>
        <w:tab/>
        <w:t>контрольной, практической, лабораторной работы и др., не требующей проведения непосредственно на учебных занятиях, записывается в классный журнал в соответствии с изменениями, внесенными в календарно-тематическое планирование.</w:t>
      </w:r>
    </w:p>
    <w:p w:rsidR="00346D64" w:rsidRDefault="00346D64" w:rsidP="00346D64">
      <w:pPr>
        <w:pStyle w:val="a5"/>
        <w:shd w:val="clear" w:color="auto" w:fill="auto"/>
        <w:ind w:left="40" w:right="20" w:firstLine="0"/>
        <w:jc w:val="both"/>
      </w:pPr>
      <w:proofErr w:type="gramStart"/>
      <w:r>
        <w:t>5.4.0тметка обучающемуся за работу, выполненную во время карантина, выставляется в графу журнала, соответствующую теме учебного задания.</w:t>
      </w:r>
      <w:proofErr w:type="gramEnd"/>
    </w:p>
    <w:p w:rsidR="00346D64" w:rsidRDefault="00346D64" w:rsidP="00346D64">
      <w:pPr>
        <w:pStyle w:val="a5"/>
        <w:shd w:val="clear" w:color="auto" w:fill="auto"/>
        <w:ind w:left="20" w:firstLine="0"/>
        <w:jc w:val="both"/>
      </w:pPr>
      <w:proofErr w:type="gramStart"/>
      <w:r>
        <w:t>5.5.Отметка об отсутствии учащегося на уроке не ставиться, кроме случаев болезни учащегося (по сообщению от родителей) и если его состояние здоровья не позволяет выполнять учебные задания в указанные сроки (в журнал ставится - Б), по окончании карантина учащийся и его родители (законные представители) должны подтвердить сроки болезни ребёнка справкой от врача.</w:t>
      </w:r>
      <w:proofErr w:type="gramEnd"/>
    </w:p>
    <w:p w:rsidR="00346D64" w:rsidRDefault="00346D64" w:rsidP="00346D64">
      <w:pPr>
        <w:pStyle w:val="a5"/>
        <w:shd w:val="clear" w:color="auto" w:fill="auto"/>
        <w:ind w:left="20" w:firstLine="0"/>
        <w:jc w:val="both"/>
      </w:pPr>
    </w:p>
    <w:p w:rsidR="00356EE9" w:rsidRDefault="00356EE9"/>
    <w:p w:rsidR="00356EE9" w:rsidRDefault="00356EE9"/>
    <w:p w:rsidR="00356EE9" w:rsidRDefault="00356EE9"/>
    <w:p w:rsidR="00356EE9" w:rsidRDefault="00356EE9"/>
    <w:p w:rsidR="00356EE9" w:rsidRDefault="00356EE9"/>
    <w:p w:rsidR="00356EE9" w:rsidRDefault="00356EE9"/>
    <w:p w:rsidR="00356EE9" w:rsidRDefault="00356EE9"/>
    <w:p w:rsidR="00356EE9" w:rsidRDefault="00356EE9"/>
    <w:sectPr w:rsidR="00356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CB1064"/>
    <w:multiLevelType w:val="hybridMultilevel"/>
    <w:tmpl w:val="F09E77BC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09E96F44"/>
    <w:multiLevelType w:val="multilevel"/>
    <w:tmpl w:val="C2445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BC446A"/>
    <w:multiLevelType w:val="multilevel"/>
    <w:tmpl w:val="AE769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B30E2E"/>
    <w:multiLevelType w:val="multilevel"/>
    <w:tmpl w:val="4D9E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B73365"/>
    <w:multiLevelType w:val="multilevel"/>
    <w:tmpl w:val="BF34C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93293"/>
    <w:multiLevelType w:val="multilevel"/>
    <w:tmpl w:val="B936B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2B15FA"/>
    <w:multiLevelType w:val="multilevel"/>
    <w:tmpl w:val="837A49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02777C"/>
    <w:multiLevelType w:val="multilevel"/>
    <w:tmpl w:val="5330BE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B68E5"/>
    <w:multiLevelType w:val="multilevel"/>
    <w:tmpl w:val="B3B22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071E30"/>
    <w:multiLevelType w:val="multilevel"/>
    <w:tmpl w:val="9940C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F009E6"/>
    <w:multiLevelType w:val="multilevel"/>
    <w:tmpl w:val="CD90BF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C426A4"/>
    <w:multiLevelType w:val="multilevel"/>
    <w:tmpl w:val="19DA0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FE42C2"/>
    <w:multiLevelType w:val="multilevel"/>
    <w:tmpl w:val="AF2818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F55240"/>
    <w:multiLevelType w:val="multilevel"/>
    <w:tmpl w:val="60E45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29C2DC0"/>
    <w:multiLevelType w:val="multilevel"/>
    <w:tmpl w:val="D438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C91C8F"/>
    <w:multiLevelType w:val="multilevel"/>
    <w:tmpl w:val="A0B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6375F40"/>
    <w:multiLevelType w:val="multilevel"/>
    <w:tmpl w:val="A77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1F0D4E"/>
    <w:multiLevelType w:val="hybridMultilevel"/>
    <w:tmpl w:val="323C7B02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4C871771"/>
    <w:multiLevelType w:val="multilevel"/>
    <w:tmpl w:val="EA1E3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114ABD"/>
    <w:multiLevelType w:val="multilevel"/>
    <w:tmpl w:val="F0FEC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97473AE"/>
    <w:multiLevelType w:val="multilevel"/>
    <w:tmpl w:val="3B06C2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CB7ECE"/>
    <w:multiLevelType w:val="multilevel"/>
    <w:tmpl w:val="027A62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B114A7"/>
    <w:multiLevelType w:val="multilevel"/>
    <w:tmpl w:val="1EEC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355779D"/>
    <w:multiLevelType w:val="multilevel"/>
    <w:tmpl w:val="17CA1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3C074A"/>
    <w:multiLevelType w:val="multilevel"/>
    <w:tmpl w:val="AFEED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5FD7880"/>
    <w:multiLevelType w:val="multilevel"/>
    <w:tmpl w:val="411090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C4779F"/>
    <w:multiLevelType w:val="multilevel"/>
    <w:tmpl w:val="DE20FA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AFC14C0"/>
    <w:multiLevelType w:val="multilevel"/>
    <w:tmpl w:val="7F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8CF67D9"/>
    <w:multiLevelType w:val="multilevel"/>
    <w:tmpl w:val="6030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B135973"/>
    <w:multiLevelType w:val="multilevel"/>
    <w:tmpl w:val="C95A13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C91789"/>
    <w:multiLevelType w:val="multilevel"/>
    <w:tmpl w:val="1E8083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7">
    <w:nsid w:val="7ED340A8"/>
    <w:multiLevelType w:val="multilevel"/>
    <w:tmpl w:val="533EC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2"/>
  </w:num>
  <w:num w:numId="3">
    <w:abstractNumId w:val="19"/>
  </w:num>
  <w:num w:numId="4">
    <w:abstractNumId w:val="34"/>
  </w:num>
  <w:num w:numId="5">
    <w:abstractNumId w:val="29"/>
  </w:num>
  <w:num w:numId="6">
    <w:abstractNumId w:val="18"/>
  </w:num>
  <w:num w:numId="7">
    <w:abstractNumId w:val="32"/>
  </w:num>
  <w:num w:numId="8">
    <w:abstractNumId w:val="27"/>
  </w:num>
  <w:num w:numId="9">
    <w:abstractNumId w:val="25"/>
  </w:num>
  <w:num w:numId="10">
    <w:abstractNumId w:val="21"/>
  </w:num>
  <w:num w:numId="11">
    <w:abstractNumId w:val="35"/>
  </w:num>
  <w:num w:numId="12">
    <w:abstractNumId w:val="15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6"/>
  </w:num>
  <w:num w:numId="18">
    <w:abstractNumId w:val="12"/>
  </w:num>
  <w:num w:numId="19">
    <w:abstractNumId w:val="37"/>
  </w:num>
  <w:num w:numId="20">
    <w:abstractNumId w:val="11"/>
  </w:num>
  <w:num w:numId="21">
    <w:abstractNumId w:val="24"/>
  </w:num>
  <w:num w:numId="22">
    <w:abstractNumId w:val="9"/>
  </w:num>
  <w:num w:numId="23">
    <w:abstractNumId w:val="14"/>
  </w:num>
  <w:num w:numId="24">
    <w:abstractNumId w:val="26"/>
  </w:num>
  <w:num w:numId="25">
    <w:abstractNumId w:val="13"/>
  </w:num>
  <w:num w:numId="26">
    <w:abstractNumId w:val="31"/>
  </w:num>
  <w:num w:numId="27">
    <w:abstractNumId w:val="33"/>
  </w:num>
  <w:num w:numId="28">
    <w:abstractNumId w:val="28"/>
  </w:num>
  <w:num w:numId="29">
    <w:abstractNumId w:val="30"/>
  </w:num>
  <w:num w:numId="30">
    <w:abstractNumId w:val="6"/>
  </w:num>
  <w:num w:numId="31">
    <w:abstractNumId w:val="23"/>
  </w:num>
  <w:num w:numId="32">
    <w:abstractNumId w:val="0"/>
  </w:num>
  <w:num w:numId="33">
    <w:abstractNumId w:val="1"/>
  </w:num>
  <w:num w:numId="34">
    <w:abstractNumId w:val="2"/>
  </w:num>
  <w:num w:numId="35">
    <w:abstractNumId w:val="3"/>
  </w:num>
  <w:num w:numId="36">
    <w:abstractNumId w:val="4"/>
  </w:num>
  <w:num w:numId="37">
    <w:abstractNumId w:val="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7D"/>
    <w:rsid w:val="00346D64"/>
    <w:rsid w:val="00356EE9"/>
    <w:rsid w:val="00752080"/>
    <w:rsid w:val="008C6476"/>
    <w:rsid w:val="00962E53"/>
    <w:rsid w:val="0097143D"/>
    <w:rsid w:val="00B00D8F"/>
    <w:rsid w:val="00E179D7"/>
    <w:rsid w:val="00FB183B"/>
    <w:rsid w:val="00F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D7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D757D"/>
  </w:style>
  <w:style w:type="character" w:customStyle="1" w:styleId="eop">
    <w:name w:val="eop"/>
    <w:basedOn w:val="a0"/>
    <w:rsid w:val="00FD757D"/>
  </w:style>
  <w:style w:type="character" w:customStyle="1" w:styleId="spellingerror">
    <w:name w:val="spellingerror"/>
    <w:basedOn w:val="a0"/>
    <w:rsid w:val="00FD757D"/>
  </w:style>
  <w:style w:type="paragraph" w:styleId="a3">
    <w:name w:val="Balloon Text"/>
    <w:basedOn w:val="a"/>
    <w:link w:val="a4"/>
    <w:uiPriority w:val="99"/>
    <w:semiHidden/>
    <w:unhideWhenUsed/>
    <w:rsid w:val="00346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D64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1"/>
    <w:uiPriority w:val="99"/>
    <w:locked/>
    <w:rsid w:val="00346D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0">
    <w:name w:val="Основной текст Знак1"/>
    <w:basedOn w:val="a0"/>
    <w:link w:val="a5"/>
    <w:uiPriority w:val="99"/>
    <w:locked/>
    <w:rsid w:val="00346D6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5">
    <w:name w:val="Body Text"/>
    <w:basedOn w:val="a"/>
    <w:link w:val="10"/>
    <w:uiPriority w:val="99"/>
    <w:rsid w:val="00346D64"/>
    <w:pPr>
      <w:shd w:val="clear" w:color="auto" w:fill="FFFFFF"/>
      <w:spacing w:after="0" w:line="317" w:lineRule="exac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6">
    <w:name w:val="Основной текст Знак"/>
    <w:basedOn w:val="a0"/>
    <w:uiPriority w:val="99"/>
    <w:semiHidden/>
    <w:rsid w:val="00346D64"/>
  </w:style>
  <w:style w:type="character" w:customStyle="1" w:styleId="12">
    <w:name w:val="Заголовок №1"/>
    <w:basedOn w:val="1"/>
    <w:uiPriority w:val="99"/>
    <w:rsid w:val="00346D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20">
    <w:name w:val="Заголовок №12"/>
    <w:basedOn w:val="1"/>
    <w:uiPriority w:val="99"/>
    <w:rsid w:val="00346D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346D64"/>
    <w:pPr>
      <w:shd w:val="clear" w:color="auto" w:fill="FFFFFF"/>
      <w:spacing w:after="0" w:line="317" w:lineRule="exact"/>
      <w:jc w:val="center"/>
      <w:outlineLvl w:val="0"/>
    </w:pPr>
    <w:rPr>
      <w:rFonts w:ascii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D7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D757D"/>
  </w:style>
  <w:style w:type="character" w:customStyle="1" w:styleId="eop">
    <w:name w:val="eop"/>
    <w:basedOn w:val="a0"/>
    <w:rsid w:val="00FD757D"/>
  </w:style>
  <w:style w:type="character" w:customStyle="1" w:styleId="spellingerror">
    <w:name w:val="spellingerror"/>
    <w:basedOn w:val="a0"/>
    <w:rsid w:val="00FD757D"/>
  </w:style>
  <w:style w:type="paragraph" w:styleId="a3">
    <w:name w:val="Balloon Text"/>
    <w:basedOn w:val="a"/>
    <w:link w:val="a4"/>
    <w:uiPriority w:val="99"/>
    <w:semiHidden/>
    <w:unhideWhenUsed/>
    <w:rsid w:val="00346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D64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1"/>
    <w:uiPriority w:val="99"/>
    <w:locked/>
    <w:rsid w:val="00346D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0">
    <w:name w:val="Основной текст Знак1"/>
    <w:basedOn w:val="a0"/>
    <w:link w:val="a5"/>
    <w:uiPriority w:val="99"/>
    <w:locked/>
    <w:rsid w:val="00346D6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5">
    <w:name w:val="Body Text"/>
    <w:basedOn w:val="a"/>
    <w:link w:val="10"/>
    <w:uiPriority w:val="99"/>
    <w:rsid w:val="00346D64"/>
    <w:pPr>
      <w:shd w:val="clear" w:color="auto" w:fill="FFFFFF"/>
      <w:spacing w:after="0" w:line="317" w:lineRule="exac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6">
    <w:name w:val="Основной текст Знак"/>
    <w:basedOn w:val="a0"/>
    <w:uiPriority w:val="99"/>
    <w:semiHidden/>
    <w:rsid w:val="00346D64"/>
  </w:style>
  <w:style w:type="character" w:customStyle="1" w:styleId="12">
    <w:name w:val="Заголовок №1"/>
    <w:basedOn w:val="1"/>
    <w:uiPriority w:val="99"/>
    <w:rsid w:val="00346D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20">
    <w:name w:val="Заголовок №12"/>
    <w:basedOn w:val="1"/>
    <w:uiPriority w:val="99"/>
    <w:rsid w:val="00346D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346D64"/>
    <w:pPr>
      <w:shd w:val="clear" w:color="auto" w:fill="FFFFFF"/>
      <w:spacing w:after="0" w:line="317" w:lineRule="exact"/>
      <w:jc w:val="center"/>
      <w:outlineLvl w:val="0"/>
    </w:pPr>
    <w:rPr>
      <w:rFonts w:ascii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5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1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0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4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2743</Words>
  <Characters>15636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Приложнение 1 к положению о дистанционном обучении</vt:lpstr>
      <vt:lpstr/>
      <vt:lpstr/>
      <vt:lpstr>Приложение  к положению об организации дистанционного образовательного процесса </vt:lpstr>
      <vt:lpstr>1. Общие положения</vt:lpstr>
      <vt:lpstr>2. Организация образовательного процесса во время карантина (режим работы)</vt:lpstr>
      <vt:lpstr>3. Организация педагогической деятельности</vt:lpstr>
      <vt:lpstr>4. Деятельность обучающихся во время карантина</vt:lpstr>
      <vt:lpstr>5. Ведение документации</vt:lpstr>
    </vt:vector>
  </TitlesOfParts>
  <Company/>
  <LinksUpToDate>false</LinksUpToDate>
  <CharactersWithSpaces>18343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</dc:creator>
  <cp:lastModifiedBy>KG</cp:lastModifiedBy>
  <cp:revision>7</cp:revision>
  <cp:lastPrinted>2020-03-25T10:55:00Z</cp:lastPrinted>
  <dcterms:created xsi:type="dcterms:W3CDTF">2020-03-25T09:50:00Z</dcterms:created>
  <dcterms:modified xsi:type="dcterms:W3CDTF">2020-06-26T06:37:00Z</dcterms:modified>
</cp:coreProperties>
</file>